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344B3E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44B3E" w:rsidRPr="00EB314F" w:rsidRDefault="00344B3E" w:rsidP="00344B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8</w:t>
      </w:r>
      <w:r w:rsidRPr="00EB314F">
        <w:rPr>
          <w:rFonts w:ascii="Times New Roman" w:eastAsiaTheme="minorEastAsia" w:hAnsi="Times New Roman"/>
          <w:b/>
          <w:sz w:val="27"/>
          <w:szCs w:val="27"/>
        </w:rPr>
        <w:t>8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-7-8/3</w:t>
      </w:r>
      <w:r w:rsidRPr="00EB314F">
        <w:rPr>
          <w:rFonts w:ascii="Times New Roman" w:eastAsiaTheme="minorEastAsia" w:hAnsi="Times New Roman"/>
          <w:b/>
          <w:sz w:val="27"/>
          <w:szCs w:val="27"/>
        </w:rPr>
        <w:t>75</w:t>
      </w:r>
    </w:p>
    <w:p w:rsidR="00344B3E" w:rsidRPr="00EB314F" w:rsidRDefault="00344B3E" w:rsidP="00344B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344B3E" w:rsidRPr="00EB314F" w:rsidRDefault="00344B3E" w:rsidP="00344B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A4C7A" w:rsidRPr="00A36253" w:rsidRDefault="001A4C7A" w:rsidP="00344B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344B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344B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344B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344B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7A0232">
        <w:rPr>
          <w:rFonts w:ascii="Times New Roman" w:hAnsi="Times New Roman"/>
          <w:b/>
          <w:bCs/>
          <w:sz w:val="28"/>
          <w:szCs w:val="28"/>
          <w:lang w:val="uk-UA"/>
        </w:rPr>
        <w:t>Шевчук</w:t>
      </w:r>
      <w:proofErr w:type="spellEnd"/>
      <w:r w:rsidR="007A0232">
        <w:rPr>
          <w:rFonts w:ascii="Times New Roman" w:hAnsi="Times New Roman"/>
          <w:b/>
          <w:bCs/>
          <w:sz w:val="28"/>
          <w:szCs w:val="28"/>
          <w:lang w:val="uk-UA"/>
        </w:rPr>
        <w:t xml:space="preserve"> Г.Й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344B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344B3E" w:rsidRPr="001236B6" w:rsidRDefault="001A4C7A" w:rsidP="00344B3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A0232">
        <w:rPr>
          <w:rFonts w:ascii="Times New Roman" w:hAnsi="Times New Roman"/>
          <w:bCs/>
          <w:sz w:val="28"/>
          <w:szCs w:val="28"/>
          <w:lang w:val="uk-UA"/>
        </w:rPr>
        <w:t>Шевчук</w:t>
      </w:r>
      <w:proofErr w:type="spellEnd"/>
      <w:r w:rsidR="007A0232">
        <w:rPr>
          <w:rFonts w:ascii="Times New Roman" w:hAnsi="Times New Roman"/>
          <w:bCs/>
          <w:sz w:val="28"/>
          <w:szCs w:val="28"/>
          <w:lang w:val="uk-UA"/>
        </w:rPr>
        <w:t xml:space="preserve"> Галини Йосипівни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344B3E" w:rsidRPr="00344B3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344B3E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344B3E" w:rsidRPr="00344B3E" w:rsidRDefault="00344B3E" w:rsidP="00344B3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  <w:lang w:val="uk-UA"/>
        </w:rPr>
      </w:pPr>
    </w:p>
    <w:p w:rsidR="001A4C7A" w:rsidRPr="00A36253" w:rsidRDefault="001A4C7A" w:rsidP="00344B3E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344B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A0232">
        <w:rPr>
          <w:rFonts w:ascii="Times New Roman" w:hAnsi="Times New Roman"/>
          <w:bCs/>
          <w:sz w:val="28"/>
          <w:szCs w:val="28"/>
          <w:lang w:val="uk-UA"/>
        </w:rPr>
        <w:t>Шевчук</w:t>
      </w:r>
      <w:proofErr w:type="spellEnd"/>
      <w:r w:rsidR="007A0232">
        <w:rPr>
          <w:rFonts w:ascii="Times New Roman" w:hAnsi="Times New Roman"/>
          <w:bCs/>
          <w:sz w:val="28"/>
          <w:szCs w:val="28"/>
          <w:lang w:val="uk-UA"/>
        </w:rPr>
        <w:t xml:space="preserve"> Галині Йосипівні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A0232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10га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</w:t>
      </w:r>
      <w:r w:rsidR="007A023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r w:rsidR="007A0232">
        <w:rPr>
          <w:rFonts w:ascii="Times New Roman" w:hAnsi="Times New Roman"/>
          <w:bCs/>
          <w:sz w:val="28"/>
          <w:szCs w:val="28"/>
          <w:lang w:val="uk-UA"/>
        </w:rPr>
        <w:t>Гагаріна,17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256734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344B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56734" w:rsidRPr="00256734">
        <w:rPr>
          <w:lang w:val="uk-UA"/>
        </w:rPr>
        <w:t xml:space="preserve"> </w:t>
      </w:r>
      <w:r w:rsidR="007A0232">
        <w:rPr>
          <w:rFonts w:ascii="Times New Roman" w:hAnsi="Times New Roman"/>
          <w:bCs/>
          <w:sz w:val="28"/>
          <w:szCs w:val="28"/>
          <w:lang w:val="uk-UA"/>
        </w:rPr>
        <w:t>Шевчук Г.Й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1A4C7A" w:rsidRPr="00B96262" w:rsidRDefault="001A4C7A" w:rsidP="00344B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344B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EB314F" w:rsidRDefault="0087494E" w:rsidP="00344B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  <w:bookmarkStart w:id="0" w:name="_GoBack"/>
      <w:bookmarkEnd w:id="0"/>
    </w:p>
    <w:p w:rsidR="00B52E0B" w:rsidRPr="00EB314F" w:rsidRDefault="001A4C7A" w:rsidP="00344B3E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B314F">
        <w:rPr>
          <w:b/>
          <w:sz w:val="28"/>
          <w:szCs w:val="28"/>
        </w:rPr>
        <w:t>Міський  голова                                    С.Волинський</w:t>
      </w:r>
    </w:p>
    <w:p w:rsidR="00C23241" w:rsidRPr="008A3AE8" w:rsidRDefault="00C23241" w:rsidP="00344B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56734"/>
    <w:rsid w:val="00297B13"/>
    <w:rsid w:val="00317446"/>
    <w:rsid w:val="00344B3E"/>
    <w:rsid w:val="00385534"/>
    <w:rsid w:val="00402717"/>
    <w:rsid w:val="004A56A9"/>
    <w:rsid w:val="005A0493"/>
    <w:rsid w:val="00606D34"/>
    <w:rsid w:val="006F5B6A"/>
    <w:rsid w:val="00773856"/>
    <w:rsid w:val="007A0232"/>
    <w:rsid w:val="0081342E"/>
    <w:rsid w:val="00870D21"/>
    <w:rsid w:val="0087494E"/>
    <w:rsid w:val="008A3AE8"/>
    <w:rsid w:val="008D6670"/>
    <w:rsid w:val="00956534"/>
    <w:rsid w:val="00B31307"/>
    <w:rsid w:val="00B52E0B"/>
    <w:rsid w:val="00BF4B1F"/>
    <w:rsid w:val="00C227D5"/>
    <w:rsid w:val="00C23241"/>
    <w:rsid w:val="00C36CA8"/>
    <w:rsid w:val="00D87CE5"/>
    <w:rsid w:val="00DB10AC"/>
    <w:rsid w:val="00EB314F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DBFDF-6C1A-4FD7-9D62-1AA9DB967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2021-02-17T07:32:00Z</cp:lastPrinted>
  <dcterms:created xsi:type="dcterms:W3CDTF">2021-02-12T06:56:00Z</dcterms:created>
  <dcterms:modified xsi:type="dcterms:W3CDTF">2021-03-15T06:45:00Z</dcterms:modified>
</cp:coreProperties>
</file>